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51A7F" w14:textId="77777777" w:rsidR="003545FA" w:rsidRDefault="0062175E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28965B65" w14:textId="77777777" w:rsidR="003545FA" w:rsidRDefault="0062175E">
      <w:pPr>
        <w:spacing w:after="0"/>
        <w:jc w:val="center"/>
      </w:pPr>
      <w:r>
        <w:t>Місто: Запоріжжя</w:t>
      </w:r>
    </w:p>
    <w:p w14:paraId="2B3D02B1" w14:textId="77777777" w:rsidR="003545FA" w:rsidRDefault="0062175E">
      <w:pPr>
        <w:spacing w:after="240"/>
        <w:jc w:val="center"/>
      </w:pPr>
      <w:r>
        <w:t>31 Січня - 01 Лютого 2026</w:t>
      </w:r>
    </w:p>
    <w:p w14:paraId="5E9D0156" w14:textId="77777777" w:rsidR="003545FA" w:rsidRDefault="0062175E">
      <w:pPr>
        <w:pStyle w:val="Heading1"/>
        <w:jc w:val="center"/>
      </w:pPr>
      <w:r>
        <w:t>312 Dancehall Ювенали Solo 2 Ліга</w:t>
      </w:r>
    </w:p>
    <w:p w14:paraId="4849338F" w14:textId="77777777" w:rsidR="003545FA" w:rsidRDefault="0062175E">
      <w:pPr>
        <w:pStyle w:val="Heading2"/>
      </w:pPr>
      <w:r>
        <w:t>Фінал</w:t>
      </w:r>
    </w:p>
    <w:p w14:paraId="3B4BBD55" w14:textId="77777777" w:rsidR="003545FA" w:rsidRDefault="0062175E">
      <w:pPr>
        <w:spacing w:after="0"/>
      </w:pPr>
      <w:r>
        <w:t>Суддівська колегія:</w:t>
      </w:r>
    </w:p>
    <w:p w14:paraId="63AB2B30" w14:textId="77777777" w:rsidR="003545FA" w:rsidRDefault="0062175E">
      <w:pPr>
        <w:spacing w:after="0"/>
      </w:pPr>
      <w:r>
        <w:t>A - Олена Рубан</w:t>
      </w:r>
    </w:p>
    <w:p w14:paraId="38A4AAF4" w14:textId="77777777" w:rsidR="003545FA" w:rsidRDefault="0062175E">
      <w:pPr>
        <w:spacing w:after="0"/>
      </w:pPr>
      <w:r>
        <w:t>B - Аліна Лисікова</w:t>
      </w:r>
    </w:p>
    <w:p w14:paraId="203F164E" w14:textId="77777777" w:rsidR="003545FA" w:rsidRDefault="0062175E">
      <w:pPr>
        <w:spacing w:after="0"/>
      </w:pPr>
      <w:r>
        <w:t>C - Анастасія Оріна</w:t>
      </w:r>
    </w:p>
    <w:p w14:paraId="2F4762A3" w14:textId="77777777" w:rsidR="003545FA" w:rsidRDefault="0062175E">
      <w:pPr>
        <w:spacing w:after="0"/>
      </w:pPr>
      <w:r>
        <w:t>D - Ольга Яковлєва</w:t>
      </w:r>
    </w:p>
    <w:p w14:paraId="609FD8CF" w14:textId="77777777" w:rsidR="003545FA" w:rsidRDefault="0062175E">
      <w:pPr>
        <w:spacing w:after="0"/>
      </w:pPr>
      <w:r>
        <w:t>E - KATiA (Чернігів)</w:t>
      </w:r>
    </w:p>
    <w:p w14:paraId="6F4D75FB" w14:textId="77777777" w:rsidR="003545FA" w:rsidRDefault="0062175E">
      <w:pPr>
        <w:spacing w:after="0"/>
      </w:pPr>
      <w:r>
        <w:t>F - Рижкова Олена</w:t>
      </w:r>
    </w:p>
    <w:p w14:paraId="09B416E6" w14:textId="77777777" w:rsidR="003545FA" w:rsidRDefault="003545FA">
      <w:pPr>
        <w:spacing w:after="120"/>
      </w:pPr>
    </w:p>
    <w:p w14:paraId="5CDF1AA5" w14:textId="77777777" w:rsidR="003545FA" w:rsidRDefault="0062175E">
      <w:r>
        <w:t>Результати:</w:t>
      </w:r>
    </w:p>
    <w:p w14:paraId="760E0268" w14:textId="77777777" w:rsidR="003545FA" w:rsidRDefault="0062175E">
      <w:pPr>
        <w:pStyle w:val="ListNumber"/>
      </w:pPr>
      <w:r>
        <w:t>#348 Поліна Шукліна - 1 місце</w:t>
      </w:r>
    </w:p>
    <w:p w14:paraId="127F4127" w14:textId="77777777" w:rsidR="003545FA" w:rsidRDefault="0062175E">
      <w:pPr>
        <w:pStyle w:val="ListNumber"/>
      </w:pPr>
      <w:r>
        <w:t>#37 Маргарита Левченко - 2 місце</w:t>
      </w:r>
    </w:p>
    <w:p w14:paraId="36F321E7" w14:textId="77777777" w:rsidR="003545FA" w:rsidRDefault="0062175E">
      <w:pPr>
        <w:pStyle w:val="ListNumber"/>
      </w:pPr>
      <w:r>
        <w:t>#6 Таїсія Стьопіна - 3 місце</w:t>
      </w:r>
    </w:p>
    <w:p w14:paraId="28685F41" w14:textId="77777777" w:rsidR="003545FA" w:rsidRDefault="0062175E">
      <w:pPr>
        <w:pStyle w:val="ListNumber"/>
      </w:pPr>
      <w:r>
        <w:t>#233 Вікторія Зубанова - 4 місце</w:t>
      </w:r>
    </w:p>
    <w:p w14:paraId="471B0D44" w14:textId="77777777" w:rsidR="003545FA" w:rsidRDefault="0062175E">
      <w:pPr>
        <w:pStyle w:val="ListNumber"/>
      </w:pPr>
      <w:r>
        <w:t>#191 Вікторія Арсеньєва - 5 місце</w:t>
      </w:r>
    </w:p>
    <w:p w14:paraId="73D8BC92" w14:textId="77777777" w:rsidR="003545FA" w:rsidRDefault="0062175E">
      <w:pPr>
        <w:pStyle w:val="ListNumber"/>
      </w:pPr>
      <w:r>
        <w:t>#230 Ульяна Іванова - 6 місце</w:t>
      </w:r>
    </w:p>
    <w:p w14:paraId="5CC72932" w14:textId="77777777" w:rsidR="003545FA" w:rsidRDefault="003545FA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170"/>
        <w:gridCol w:w="1170"/>
        <w:gridCol w:w="1170"/>
        <w:gridCol w:w="1170"/>
        <w:gridCol w:w="1170"/>
        <w:gridCol w:w="1170"/>
        <w:gridCol w:w="1170"/>
      </w:tblGrid>
      <w:tr w:rsidR="0062175E" w14:paraId="3CCC42FB" w14:textId="77777777" w:rsidTr="003545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5F843C41" w14:textId="77777777" w:rsidR="0062175E" w:rsidRDefault="0062175E">
            <w:pPr>
              <w:jc w:val="center"/>
            </w:pPr>
            <w:r>
              <w:t>№</w:t>
            </w:r>
          </w:p>
        </w:tc>
        <w:tc>
          <w:tcPr>
            <w:tcW w:w="1170" w:type="dxa"/>
          </w:tcPr>
          <w:p w14:paraId="6F086253" w14:textId="77777777" w:rsidR="0062175E" w:rsidRDefault="006217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170" w:type="dxa"/>
          </w:tcPr>
          <w:p w14:paraId="2FB10CC1" w14:textId="77777777" w:rsidR="0062175E" w:rsidRDefault="006217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170" w:type="dxa"/>
          </w:tcPr>
          <w:p w14:paraId="364312AB" w14:textId="77777777" w:rsidR="0062175E" w:rsidRDefault="006217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170" w:type="dxa"/>
          </w:tcPr>
          <w:p w14:paraId="462FF9B2" w14:textId="77777777" w:rsidR="0062175E" w:rsidRDefault="006217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1170" w:type="dxa"/>
          </w:tcPr>
          <w:p w14:paraId="398AF7C2" w14:textId="77777777" w:rsidR="0062175E" w:rsidRDefault="006217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1170" w:type="dxa"/>
          </w:tcPr>
          <w:p w14:paraId="402093A0" w14:textId="77777777" w:rsidR="0062175E" w:rsidRDefault="006217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Місце</w:t>
            </w:r>
            <w:proofErr w:type="spellEnd"/>
          </w:p>
        </w:tc>
      </w:tr>
      <w:tr w:rsidR="0062175E" w14:paraId="31377A6E" w14:textId="77777777" w:rsidTr="003545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03327992" w14:textId="77777777" w:rsidR="0062175E" w:rsidRDefault="0062175E">
            <w:pPr>
              <w:jc w:val="center"/>
            </w:pPr>
            <w:r>
              <w:t>348</w:t>
            </w:r>
          </w:p>
        </w:tc>
        <w:tc>
          <w:tcPr>
            <w:tcW w:w="1170" w:type="dxa"/>
          </w:tcPr>
          <w:p w14:paraId="426E761C" w14:textId="77777777" w:rsidR="0062175E" w:rsidRDefault="006217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170" w:type="dxa"/>
          </w:tcPr>
          <w:p w14:paraId="22B5E020" w14:textId="77777777" w:rsidR="0062175E" w:rsidRDefault="006217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3663EED6" w14:textId="77777777" w:rsidR="0062175E" w:rsidRDefault="006217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32CE5EF6" w14:textId="77777777" w:rsidR="0062175E" w:rsidRDefault="006217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321DC754" w14:textId="77777777" w:rsidR="0062175E" w:rsidRDefault="006217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06D1946B" w14:textId="77777777" w:rsidR="0062175E" w:rsidRDefault="006217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62175E" w14:paraId="7992017B" w14:textId="77777777" w:rsidTr="003545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38609239" w14:textId="77777777" w:rsidR="0062175E" w:rsidRDefault="0062175E">
            <w:pPr>
              <w:jc w:val="center"/>
            </w:pPr>
            <w:r>
              <w:t>37</w:t>
            </w:r>
          </w:p>
        </w:tc>
        <w:tc>
          <w:tcPr>
            <w:tcW w:w="1170" w:type="dxa"/>
          </w:tcPr>
          <w:p w14:paraId="6BD65A63" w14:textId="77777777" w:rsidR="0062175E" w:rsidRDefault="0062175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19568553" w14:textId="77777777" w:rsidR="0062175E" w:rsidRDefault="0062175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27457049" w14:textId="77777777" w:rsidR="0062175E" w:rsidRDefault="0062175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170" w:type="dxa"/>
          </w:tcPr>
          <w:p w14:paraId="2DF15DAA" w14:textId="77777777" w:rsidR="0062175E" w:rsidRDefault="0062175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170" w:type="dxa"/>
          </w:tcPr>
          <w:p w14:paraId="1FA2FEA1" w14:textId="77777777" w:rsidR="0062175E" w:rsidRDefault="0062175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1E2481BD" w14:textId="77777777" w:rsidR="0062175E" w:rsidRDefault="0062175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62175E" w14:paraId="11D6EE63" w14:textId="77777777" w:rsidTr="003545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714FB302" w14:textId="77777777" w:rsidR="0062175E" w:rsidRDefault="0062175E">
            <w:pPr>
              <w:jc w:val="center"/>
            </w:pPr>
            <w:r>
              <w:t>6</w:t>
            </w:r>
          </w:p>
        </w:tc>
        <w:tc>
          <w:tcPr>
            <w:tcW w:w="1170" w:type="dxa"/>
          </w:tcPr>
          <w:p w14:paraId="19934027" w14:textId="77777777" w:rsidR="0062175E" w:rsidRDefault="006217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4110C55A" w14:textId="77777777" w:rsidR="0062175E" w:rsidRDefault="006217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3B6FD57A" w14:textId="77777777" w:rsidR="0062175E" w:rsidRDefault="006217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170" w:type="dxa"/>
          </w:tcPr>
          <w:p w14:paraId="4C5D839C" w14:textId="77777777" w:rsidR="0062175E" w:rsidRDefault="006217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3A8ECCCB" w14:textId="77777777" w:rsidR="0062175E" w:rsidRDefault="006217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7D0DB49D" w14:textId="77777777" w:rsidR="0062175E" w:rsidRDefault="006217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62175E" w14:paraId="6EE28E63" w14:textId="77777777" w:rsidTr="003545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7D840F79" w14:textId="77777777" w:rsidR="0062175E" w:rsidRDefault="0062175E">
            <w:pPr>
              <w:jc w:val="center"/>
            </w:pPr>
            <w:r>
              <w:t>233</w:t>
            </w:r>
          </w:p>
        </w:tc>
        <w:tc>
          <w:tcPr>
            <w:tcW w:w="1170" w:type="dxa"/>
          </w:tcPr>
          <w:p w14:paraId="4E52880C" w14:textId="77777777" w:rsidR="0062175E" w:rsidRDefault="0062175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170" w:type="dxa"/>
          </w:tcPr>
          <w:p w14:paraId="4F3A0E33" w14:textId="77777777" w:rsidR="0062175E" w:rsidRDefault="0062175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170" w:type="dxa"/>
          </w:tcPr>
          <w:p w14:paraId="013F8C34" w14:textId="77777777" w:rsidR="0062175E" w:rsidRDefault="0062175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7DF259EA" w14:textId="77777777" w:rsidR="0062175E" w:rsidRDefault="0062175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170" w:type="dxa"/>
          </w:tcPr>
          <w:p w14:paraId="55705A99" w14:textId="77777777" w:rsidR="0062175E" w:rsidRDefault="0062175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170" w:type="dxa"/>
          </w:tcPr>
          <w:p w14:paraId="73ED3A4D" w14:textId="77777777" w:rsidR="0062175E" w:rsidRDefault="0062175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</w:tr>
      <w:tr w:rsidR="0062175E" w14:paraId="6043A122" w14:textId="77777777" w:rsidTr="003545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047D53E5" w14:textId="77777777" w:rsidR="0062175E" w:rsidRDefault="0062175E">
            <w:pPr>
              <w:jc w:val="center"/>
            </w:pPr>
            <w:r>
              <w:t>191</w:t>
            </w:r>
          </w:p>
        </w:tc>
        <w:tc>
          <w:tcPr>
            <w:tcW w:w="1170" w:type="dxa"/>
          </w:tcPr>
          <w:p w14:paraId="57082945" w14:textId="77777777" w:rsidR="0062175E" w:rsidRDefault="006217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6F2414EE" w14:textId="77777777" w:rsidR="0062175E" w:rsidRDefault="006217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170" w:type="dxa"/>
          </w:tcPr>
          <w:p w14:paraId="5643D8A2" w14:textId="77777777" w:rsidR="0062175E" w:rsidRDefault="006217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03DAA788" w14:textId="77777777" w:rsidR="0062175E" w:rsidRDefault="006217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170" w:type="dxa"/>
          </w:tcPr>
          <w:p w14:paraId="7659B65D" w14:textId="77777777" w:rsidR="0062175E" w:rsidRDefault="006217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170" w:type="dxa"/>
          </w:tcPr>
          <w:p w14:paraId="63A58747" w14:textId="77777777" w:rsidR="0062175E" w:rsidRDefault="006217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</w:tr>
      <w:tr w:rsidR="0062175E" w14:paraId="03BCBB72" w14:textId="77777777" w:rsidTr="003545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1D89763C" w14:textId="77777777" w:rsidR="0062175E" w:rsidRDefault="0062175E">
            <w:pPr>
              <w:jc w:val="center"/>
            </w:pPr>
            <w:r>
              <w:t>230</w:t>
            </w:r>
          </w:p>
        </w:tc>
        <w:tc>
          <w:tcPr>
            <w:tcW w:w="1170" w:type="dxa"/>
          </w:tcPr>
          <w:p w14:paraId="3D89B051" w14:textId="77777777" w:rsidR="0062175E" w:rsidRDefault="0062175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170" w:type="dxa"/>
          </w:tcPr>
          <w:p w14:paraId="663DE911" w14:textId="77777777" w:rsidR="0062175E" w:rsidRDefault="0062175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170" w:type="dxa"/>
          </w:tcPr>
          <w:p w14:paraId="7023229D" w14:textId="77777777" w:rsidR="0062175E" w:rsidRDefault="0062175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170" w:type="dxa"/>
          </w:tcPr>
          <w:p w14:paraId="0EF3E164" w14:textId="77777777" w:rsidR="0062175E" w:rsidRDefault="0062175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3D1A72A6" w14:textId="77777777" w:rsidR="0062175E" w:rsidRDefault="0062175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170" w:type="dxa"/>
          </w:tcPr>
          <w:p w14:paraId="1F0E5417" w14:textId="77777777" w:rsidR="0062175E" w:rsidRDefault="0062175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</w:t>
            </w:r>
          </w:p>
        </w:tc>
      </w:tr>
    </w:tbl>
    <w:p w14:paraId="7A6FA3A8" w14:textId="77777777" w:rsidR="003545FA" w:rsidRDefault="003545FA"/>
    <w:sectPr w:rsidR="003545FA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8340825">
    <w:abstractNumId w:val="8"/>
  </w:num>
  <w:num w:numId="2" w16cid:durableId="939919061">
    <w:abstractNumId w:val="6"/>
  </w:num>
  <w:num w:numId="3" w16cid:durableId="1744258550">
    <w:abstractNumId w:val="5"/>
  </w:num>
  <w:num w:numId="4" w16cid:durableId="1746297330">
    <w:abstractNumId w:val="4"/>
  </w:num>
  <w:num w:numId="5" w16cid:durableId="1165437197">
    <w:abstractNumId w:val="7"/>
  </w:num>
  <w:num w:numId="6" w16cid:durableId="1748529120">
    <w:abstractNumId w:val="3"/>
  </w:num>
  <w:num w:numId="7" w16cid:durableId="1597135800">
    <w:abstractNumId w:val="2"/>
  </w:num>
  <w:num w:numId="8" w16cid:durableId="712311847">
    <w:abstractNumId w:val="1"/>
  </w:num>
  <w:num w:numId="9" w16cid:durableId="1637566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545FA"/>
    <w:rsid w:val="00564332"/>
    <w:rsid w:val="0062175E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630635"/>
  <w14:defaultImageDpi w14:val="300"/>
  <w15:docId w15:val="{0FD6E9F0-CD0B-4CEB-AD22-CC14280E9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141</Words>
  <Characters>467</Characters>
  <Application>Microsoft Office Word</Application>
  <DocSecurity>0</DocSecurity>
  <Lines>77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2</cp:revision>
  <dcterms:created xsi:type="dcterms:W3CDTF">2013-12-23T23:15:00Z</dcterms:created>
  <dcterms:modified xsi:type="dcterms:W3CDTF">2026-02-04T00:55:00Z</dcterms:modified>
  <cp:category/>
</cp:coreProperties>
</file>